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Estrich </w:t>
            </w:r>
          </w:p>
          <w:p>
            <w:pPr>
              <w:spacing w:before="0" w:after="0"/>
            </w:pPr>
            <w:r>
              <w:t>DG </w:t>
            </w:r>
          </w:p>
          <w:p>
            <w:pPr>
              <w:spacing w:before="0" w:after="0"/>
            </w:pPr>
            <w:r>
              <w:t>Unterdach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Unterdach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980716881" name="ea0788b0-1d1f-11f1-a92b-93134fd460b0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63041590" name="ea0788b0-1d1f-11f1-a92b-93134fd460b0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260617880" name="eeb29a30-1d1f-11f1-a92b-93134fd460b0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74205951" name="eeb29a30-1d1f-11f1-a92b-93134fd460b0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gesamtes Haus </w:t>
            </w:r>
          </w:p>
          <w:p>
            <w:pPr>
              <w:spacing w:before="0" w:after="0"/>
            </w:pPr>
            <w:r>
              <w:t>DG - UG </w:t>
            </w:r>
          </w:p>
          <w:p>
            <w:pPr>
              <w:spacing w:before="0" w:after="0"/>
            </w:pPr>
            <w:r>
              <w:t>Fallrohr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Fallrohr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389303016" name="09200b50-1d20-11f1-a92b-93134fd460b0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80155781" name="09200b50-1d20-11f1-a92b-93134fd460b0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59118165" name="0d666790-1d20-11f1-a92b-93134fd460b0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65120419" name="0d666790-1d20-11f1-a92b-93134fd460b0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Heizraum </w:t>
            </w:r>
          </w:p>
          <w:p>
            <w:pPr>
              <w:spacing w:before="0" w:after="0"/>
            </w:pPr>
            <w:r>
              <w:t>UG </w:t>
            </w:r>
          </w:p>
          <w:p>
            <w:pPr>
              <w:spacing w:before="0" w:after="0"/>
            </w:pPr>
            <w:r>
              <w:t>Elektrotableau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VM-16</w:t>
            </w:r>
          </w:p>
          <w:p>
            <w:pPr>
              <w:spacing w:before="0" w:after="0"/>
            </w:pPr>
            <w:r>
              <w:t>LAP </w:t>
            </w:r>
          </w:p>
          <w:p>
            <w:pPr>
              <w:spacing w:before="0" w:after="0"/>
            </w:pPr>
            <w:r>
              <w:t>Elektrotableau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399533758" name="dae1e250-1d28-11f1-a92b-93134fd460b0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21840637" name="dae1e250-1d28-11f1-a92b-93134fd460b0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516834860" name="dfdb61f0-1d28-11f1-a92b-93134fd460b0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06213927" name="dfdb61f0-1d28-11f1-a92b-93134fd460b0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0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Nelkenstrasse 10, 9220 Bischofszell</w:t>
          </w:r>
        </w:p>
        <w:p>
          <w:pPr>
            <w:spacing w:before="0" w:after="0"/>
          </w:pPr>
          <w:r>
            <w:t>772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footer.xml" Type="http://schemas.openxmlformats.org/officeDocument/2006/relationships/footer" Id="rId10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